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/ WC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98346215" name="019e6469-39e9-7c6e-9c53-d1b2a98d3b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4697431" name="019e6469-39e9-7c6e-9c53-d1b2a98d3b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93651646" name="019e646b-8437-7bde-b92e-0d65ba92c0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0198997" name="019e646b-8437-7bde-b92e-0d65ba92c04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/ Gang </w:t>
            </w:r>
          </w:p>
          <w:p>
            <w:pPr>
              <w:spacing w:before="0" w:after="0" w:line="240" w:lineRule="auto"/>
            </w:pPr>
            <w:r>
              <w:t>DG/ 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0703079" name="019e646e-2fd3-73c2-ab20-89cad38d52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3885370" name="019e646e-2fd3-73c2-ab20-89cad38d521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5557898" name="019e6475-a36c-7111-9e2a-42fe1f3321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631541" name="019e6475-a36c-7111-9e2a-42fe1f33218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/ Küche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3535398" name="019e6489-e3e3-7c80-b677-3d3017c592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582130" name="019e6489-e3e3-7c80-b677-3d3017c592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20594717" name="019e648f-a3fb-7501-8fad-d644733d8d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6414007" name="019e648f-a3fb-7501-8fad-d644733d8da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/ Gang </w:t>
            </w:r>
          </w:p>
          <w:p>
            <w:pPr>
              <w:spacing w:before="0" w:after="0" w:line="240" w:lineRule="auto"/>
            </w:pPr>
            <w:r>
              <w:t>OG/ UG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5676398" name="019e6472-55b7-7936-90b1-a8c6dc8fd7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9207650" name="019e6472-55b7-7936-90b1-a8c6dc8fd75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5899260" name="019e6476-5edc-7342-bb74-75305bbb01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0015809" name="019e6476-5edc-7342-bb74-75305bbb011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93538516" name="019e647a-564b-7c89-a017-6a33b8c963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92975" name="019e647a-564b-7c89-a017-6a33b8c963f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/ Küche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48840185" name="019e648a-4d99-7bc5-93cd-e31210c974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7306870" name="019e648a-4d99-7bc5-93cd-e31210c974f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5772161" name="019e6490-1b8f-703d-a6e2-5a1536a325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6265629" name="019e6490-1b8f-703d-a6e2-5a1536a3258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64548033" name="019e6477-162d-76a7-9c9d-605b087a65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01504" name="019e6477-162d-76a7-9c9d-605b087a650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/ Küche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2998285" name="019e6485-ac67-7980-b6a5-30b8429109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9622469" name="019e6485-ac67-7980-b6a5-30b8429109f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2600594" name="019e6478-b846-72f3-a455-3eaa04702d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5109945" name="019e6478-b846-72f3-a455-3eaa04702d7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46681479" name="019e648e-9141-78bd-941f-02c95f7da5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5437813" name="019e648e-9141-78bd-941f-02c95f7da54e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/ Küche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4120841" name="019e6487-26d7-7af1-9923-23e967d998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9077079" name="019e6487-26d7-7af1-9923-23e967d9989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036433" name="019e648c-3494-7a72-8927-4ab22cc95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6016228" name="019e648c-3494-7a72-8927-4ab22cc950c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gesamtes Gebäude </w:t>
            </w:r>
          </w:p>
          <w:p>
            <w:pPr>
              <w:spacing w:before="0" w:after="0" w:line="240" w:lineRule="auto"/>
            </w:pPr>
            <w:r>
              <w:t>UG/DG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32326681" name="019e6493-4d7e-74c6-a14b-660d0aae8f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238065" name="019e6493-4d7e-74c6-a14b-660d0aae8fd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48628136" name="019e6499-a28e-753f-8a3c-043aa8f6f6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439952" name="019e6499-a28e-753f-8a3c-043aa8f6f6f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Weierweg 17, 8725 Ernetschwil</w:t>
          </w:r>
        </w:p>
        <w:p>
          <w:pPr>
            <w:spacing w:before="0" w:after="0"/>
          </w:pPr>
          <w:r>
            <w:t>931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